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3552"/>
        <w:gridCol w:w="3552"/>
        <w:gridCol w:w="3552"/>
      </w:tblGrid>
      <w:tr w:rsidR="005320F9" w14:paraId="428D9C9E" w14:textId="77777777">
        <w:trPr>
          <w:cantSplit/>
          <w:jc w:val="center"/>
        </w:trPr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5B3AFF6" w14:textId="77777777" w:rsidR="005320F9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27E03D60" wp14:editId="609F548E">
                  <wp:extent cx="1874519" cy="700309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OBIERNO_CHIHUAHUA.p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700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49723381" w14:textId="77777777" w:rsidR="005320F9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5B7BACC4" wp14:editId="329FCB99">
                  <wp:extent cx="1463040" cy="841337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IC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3040" cy="8413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2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14:paraId="3D2EAC1D" w14:textId="77777777" w:rsidR="005320F9" w:rsidRDefault="00000000">
            <w:pPr>
              <w:spacing w:after="0"/>
              <w:jc w:val="center"/>
            </w:pPr>
            <w:r>
              <w:rPr>
                <w:noProof/>
              </w:rPr>
              <w:drawing>
                <wp:inline distT="0" distB="0" distL="0" distR="0" wp14:anchorId="375271BE" wp14:editId="70E25299">
                  <wp:extent cx="1874519" cy="1142686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OGO_FECI_2026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4519" cy="1142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BE2932" w14:textId="77777777" w:rsidR="005320F9" w:rsidRPr="00F158BB" w:rsidRDefault="00000000">
      <w:pPr>
        <w:spacing w:before="40" w:after="0"/>
        <w:jc w:val="center"/>
        <w:rPr>
          <w:lang w:val="es-MX"/>
        </w:rPr>
      </w:pPr>
      <w:r w:rsidRPr="00F158BB">
        <w:rPr>
          <w:b/>
          <w:color w:val="A50F78"/>
          <w:sz w:val="18"/>
          <w:lang w:val="es-MX"/>
        </w:rPr>
        <w:t>FECI-2026 · FORMATO 5B</w:t>
      </w:r>
    </w:p>
    <w:p w14:paraId="133F4E2A" w14:textId="77777777" w:rsidR="005320F9" w:rsidRPr="00F158BB" w:rsidRDefault="00000000">
      <w:pPr>
        <w:spacing w:after="20"/>
        <w:jc w:val="center"/>
        <w:rPr>
          <w:lang w:val="es-MX"/>
        </w:rPr>
      </w:pPr>
      <w:r w:rsidRPr="00F158BB">
        <w:rPr>
          <w:b/>
          <w:color w:val="6A1B9A"/>
          <w:sz w:val="30"/>
          <w:lang w:val="es-MX"/>
        </w:rPr>
        <w:t>Animales Vertebrados en Instituto de Investigación</w:t>
      </w:r>
    </w:p>
    <w:p w14:paraId="7EA6636A" w14:textId="77777777" w:rsidR="005320F9" w:rsidRPr="00F158BB" w:rsidRDefault="00000000">
      <w:pPr>
        <w:spacing w:after="80"/>
        <w:jc w:val="center"/>
        <w:rPr>
          <w:lang w:val="es-MX"/>
        </w:rPr>
      </w:pPr>
      <w:r w:rsidRPr="00F158BB">
        <w:rPr>
          <w:i/>
          <w:color w:val="4B5563"/>
          <w:sz w:val="17"/>
          <w:lang w:val="es-MX"/>
        </w:rPr>
        <w:t>Para proyectos realizados con animales vertebrados dentro de una institución que cuenta con mecanismos formales de revisión y supervisión del bienestar animal.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5320F9" w:rsidRPr="00F158BB" w14:paraId="6528F333" w14:textId="77777777">
        <w:trPr>
          <w:cantSplit/>
          <w:jc w:val="center"/>
        </w:trPr>
        <w:tc>
          <w:tcPr>
            <w:tcW w:w="10656" w:type="dxa"/>
            <w:tcBorders>
              <w:top w:val="single" w:sz="5" w:space="0" w:color="D9C6EA"/>
              <w:left w:val="single" w:sz="5" w:space="0" w:color="D9C6EA"/>
              <w:bottom w:val="single" w:sz="5" w:space="0" w:color="D9C6EA"/>
              <w:right w:val="single" w:sz="5" w:space="0" w:color="D9C6EA"/>
            </w:tcBorders>
            <w:shd w:val="clear" w:color="auto" w:fill="F3ECF8"/>
            <w:tcMar>
              <w:top w:w="80" w:type="dxa"/>
              <w:left w:w="120" w:type="dxa"/>
              <w:bottom w:w="80" w:type="dxa"/>
              <w:right w:w="120" w:type="dxa"/>
            </w:tcMar>
          </w:tcPr>
          <w:p w14:paraId="0F749882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Instrucciones de llenado y entrega</w:t>
            </w:r>
          </w:p>
          <w:p w14:paraId="070B7997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Este formato es requerido para todos los proyectos que involucren animales vertebrados y sean realizados en un Instituto de Investigación con protocolos para estudios con animales.</w:t>
            </w:r>
          </w:p>
          <w:p w14:paraId="5E443879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1.</w:t>
            </w:r>
            <w:r w:rsidRPr="00F158BB">
              <w:rPr>
                <w:lang w:val="es-MX"/>
              </w:rPr>
              <w:tab/>
              <w:t>Responsable del llenado: este formato debe ser completado y firmado exclusivamente por el (la) Científico(a) Calificado(a) responsable del proyecto en el instituto.</w:t>
            </w:r>
          </w:p>
          <w:p w14:paraId="7A3750A5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2.</w:t>
            </w:r>
            <w:r w:rsidRPr="00F158BB">
              <w:rPr>
                <w:lang w:val="es-MX"/>
              </w:rPr>
              <w:tab/>
              <w:t>Firma: se aceptan firmas autógrafas (impresa, firmada y escaneada) o firmas digitales/electrónicas pegadas en el espacio correspondiente.</w:t>
            </w:r>
          </w:p>
          <w:p w14:paraId="371DD037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3.</w:t>
            </w:r>
            <w:r w:rsidRPr="00F158BB">
              <w:rPr>
                <w:lang w:val="es-MX"/>
              </w:rPr>
              <w:tab/>
              <w:t>Formato: una vez integrado, guarden el archivo final exclusivamente en formato PDF.</w:t>
            </w:r>
          </w:p>
          <w:p w14:paraId="0DC994A4" w14:textId="77777777" w:rsidR="00F158BB" w:rsidRPr="00F158BB" w:rsidRDefault="00F158BB" w:rsidP="00F158BB">
            <w:pPr>
              <w:spacing w:after="0"/>
              <w:rPr>
                <w:lang w:val="es-MX"/>
              </w:rPr>
            </w:pPr>
            <w:r w:rsidRPr="00F158BB">
              <w:rPr>
                <w:lang w:val="es-MX"/>
              </w:rPr>
              <w:t>4.</w:t>
            </w:r>
            <w:r w:rsidRPr="00F158BB">
              <w:rPr>
                <w:lang w:val="es-MX"/>
              </w:rPr>
              <w:tab/>
              <w:t>Entrega: suban el archivo PDF a la plataforma oficial del evento en la sección indicada.</w:t>
            </w:r>
          </w:p>
          <w:p w14:paraId="5040E89F" w14:textId="09581612" w:rsidR="00F158BB" w:rsidRPr="00F158BB" w:rsidRDefault="00F158BB" w:rsidP="00F158BB">
            <w:pPr>
              <w:spacing w:after="0"/>
              <w:rPr>
                <w:b/>
                <w:bCs/>
                <w:lang w:val="es-MX"/>
              </w:rPr>
            </w:pPr>
            <w:r w:rsidRPr="00F158BB">
              <w:rPr>
                <w:b/>
                <w:bCs/>
                <w:lang w:val="es-MX"/>
              </w:rPr>
              <w:t>Borrar estas instrucciones antes de convertir a PDF.</w:t>
            </w:r>
          </w:p>
        </w:tc>
      </w:tr>
    </w:tbl>
    <w:p w14:paraId="6F06EAC1" w14:textId="77777777" w:rsidR="005320F9" w:rsidRPr="00F158BB" w:rsidRDefault="005320F9">
      <w:pPr>
        <w:spacing w:after="0"/>
        <w:rPr>
          <w:lang w:val="es-MX"/>
        </w:rPr>
      </w:pPr>
    </w:p>
    <w:p w14:paraId="5FADABE4" w14:textId="77777777" w:rsidR="005320F9" w:rsidRDefault="005320F9">
      <w:pPr>
        <w:spacing w:after="0"/>
      </w:pP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5256"/>
        <w:gridCol w:w="5256"/>
      </w:tblGrid>
      <w:tr w:rsidR="004C455E" w:rsidRPr="007A3B3C" w14:paraId="62E80FA0" w14:textId="77777777" w:rsidTr="00233944">
        <w:trPr>
          <w:cantSplit/>
          <w:jc w:val="center"/>
        </w:trPr>
        <w:tc>
          <w:tcPr>
            <w:tcW w:w="10512" w:type="dxa"/>
            <w:gridSpan w:val="2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126AB17C" w14:textId="77777777" w:rsidR="004C455E" w:rsidRPr="007A3B3C" w:rsidRDefault="004C455E" w:rsidP="00233944">
            <w:pPr>
              <w:spacing w:after="0"/>
              <w:rPr>
                <w:lang w:val="es-MX"/>
              </w:rPr>
            </w:pPr>
            <w:r w:rsidRPr="007A3B3C">
              <w:rPr>
                <w:b/>
                <w:lang w:val="es-MX"/>
              </w:rPr>
              <w:t>Nombre del proyecto:</w:t>
            </w:r>
          </w:p>
          <w:p w14:paraId="222790BB" w14:textId="77777777" w:rsidR="004C455E" w:rsidRPr="007A3B3C" w:rsidRDefault="004C455E" w:rsidP="00233944">
            <w:pPr>
              <w:spacing w:after="0"/>
              <w:rPr>
                <w:lang w:val="es-MX"/>
              </w:rPr>
            </w:pPr>
          </w:p>
        </w:tc>
      </w:tr>
      <w:tr w:rsidR="004C455E" w14:paraId="1B53100D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7BAC6814" w14:textId="77777777" w:rsidR="004C455E" w:rsidRDefault="004C455E" w:rsidP="00233944">
            <w:pPr>
              <w:spacing w:after="0"/>
              <w:rPr>
                <w:b/>
              </w:rPr>
            </w:pPr>
            <w:proofErr w:type="spellStart"/>
            <w:r>
              <w:rPr>
                <w:b/>
              </w:rPr>
              <w:t>Categoría</w:t>
            </w:r>
            <w:proofErr w:type="spellEnd"/>
            <w:r>
              <w:rPr>
                <w:b/>
              </w:rPr>
              <w:t>:</w:t>
            </w:r>
          </w:p>
          <w:p w14:paraId="2021CA3E" w14:textId="77777777" w:rsidR="004C455E" w:rsidRDefault="004C455E" w:rsidP="00233944">
            <w:pPr>
              <w:spacing w:after="0"/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4B58737B" w14:textId="77777777" w:rsidR="004C455E" w:rsidRDefault="004C455E" w:rsidP="00233944">
            <w:pPr>
              <w:spacing w:after="0"/>
            </w:pPr>
            <w:r>
              <w:rPr>
                <w:b/>
              </w:rPr>
              <w:t>Nivel:  □ Media Superior   □ Superior</w:t>
            </w:r>
            <w:r>
              <w:t xml:space="preserve"> ________________________________________</w:t>
            </w:r>
          </w:p>
        </w:tc>
      </w:tr>
      <w:tr w:rsidR="004C455E" w14:paraId="4C88C8AE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5C9B7872" w14:textId="77777777" w:rsidR="004C455E" w:rsidRDefault="004C455E" w:rsidP="00233944">
            <w:pPr>
              <w:spacing w:after="0"/>
              <w:rPr>
                <w:b/>
                <w:lang w:val="es-MX"/>
              </w:rPr>
            </w:pPr>
            <w:r w:rsidRPr="00AC7379">
              <w:rPr>
                <w:b/>
                <w:lang w:val="es-MX"/>
              </w:rPr>
              <w:t>Nombre</w:t>
            </w:r>
            <w:r>
              <w:rPr>
                <w:b/>
                <w:lang w:val="es-MX"/>
              </w:rPr>
              <w:t xml:space="preserve"> de líder del proyecto:</w:t>
            </w:r>
          </w:p>
          <w:p w14:paraId="53689052" w14:textId="77777777" w:rsidR="004C455E" w:rsidRPr="00AC7379" w:rsidRDefault="004C455E" w:rsidP="00233944">
            <w:pPr>
              <w:spacing w:after="0"/>
              <w:rPr>
                <w:lang w:val="es-MX"/>
              </w:rPr>
            </w:pP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6D756AA2" w14:textId="77777777" w:rsidR="004C455E" w:rsidRDefault="004C455E" w:rsidP="00233944">
            <w:pPr>
              <w:spacing w:after="0"/>
            </w:pPr>
            <w:r>
              <w:rPr>
                <w:b/>
              </w:rPr>
              <w:t xml:space="preserve">Segundo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</w:tr>
      <w:tr w:rsidR="004C455E" w14:paraId="046ABF2D" w14:textId="77777777" w:rsidTr="00233944">
        <w:trPr>
          <w:cantSplit/>
          <w:jc w:val="center"/>
        </w:trPr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3687908E" w14:textId="77777777" w:rsidR="004C455E" w:rsidRDefault="004C455E" w:rsidP="00233944">
            <w:pPr>
              <w:spacing w:after="0"/>
            </w:pPr>
            <w:proofErr w:type="spellStart"/>
            <w:r>
              <w:rPr>
                <w:b/>
              </w:rPr>
              <w:t>Tercer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estudiante</w:t>
            </w:r>
            <w:proofErr w:type="spellEnd"/>
            <w:r>
              <w:rPr>
                <w:b/>
              </w:rPr>
              <w:t>:</w:t>
            </w:r>
            <w:r>
              <w:t xml:space="preserve"> ________________________________________</w:t>
            </w:r>
          </w:p>
        </w:tc>
        <w:tc>
          <w:tcPr>
            <w:tcW w:w="52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80" w:type="dxa"/>
              <w:left w:w="100" w:type="dxa"/>
              <w:bottom w:w="80" w:type="dxa"/>
              <w:right w:w="100" w:type="dxa"/>
            </w:tcMar>
            <w:vAlign w:val="center"/>
          </w:tcPr>
          <w:p w14:paraId="09C16D28" w14:textId="77777777" w:rsidR="004C455E" w:rsidRDefault="004C455E" w:rsidP="00233944">
            <w:pPr>
              <w:spacing w:after="0" w:line="276" w:lineRule="auto"/>
              <w:rPr>
                <w:b/>
              </w:rPr>
            </w:pPr>
            <w:proofErr w:type="spellStart"/>
            <w:r>
              <w:rPr>
                <w:b/>
              </w:rPr>
              <w:t>Asesor</w:t>
            </w:r>
            <w:proofErr w:type="spellEnd"/>
            <w:r>
              <w:rPr>
                <w:b/>
              </w:rPr>
              <w:t xml:space="preserve"> (a):</w:t>
            </w:r>
          </w:p>
          <w:p w14:paraId="5C855BA4" w14:textId="77777777" w:rsidR="004C455E" w:rsidRDefault="004C455E" w:rsidP="00233944">
            <w:pPr>
              <w:spacing w:after="0" w:line="276" w:lineRule="auto"/>
            </w:pPr>
            <w:proofErr w:type="spellStart"/>
            <w:r>
              <w:t>Teléfono</w:t>
            </w:r>
            <w:proofErr w:type="spellEnd"/>
            <w:r>
              <w:t>:</w:t>
            </w:r>
          </w:p>
          <w:p w14:paraId="031980B1" w14:textId="77777777" w:rsidR="004C455E" w:rsidRDefault="004C455E" w:rsidP="00233944">
            <w:pPr>
              <w:spacing w:after="0" w:line="276" w:lineRule="auto"/>
            </w:pPr>
            <w:r>
              <w:t>Correo:</w:t>
            </w:r>
          </w:p>
        </w:tc>
      </w:tr>
    </w:tbl>
    <w:p w14:paraId="4A4FEBC5" w14:textId="77777777" w:rsidR="00563662" w:rsidRDefault="00563662">
      <w:pPr>
        <w:spacing w:after="0"/>
      </w:pPr>
    </w:p>
    <w:p w14:paraId="24A83FFE" w14:textId="29EF8954" w:rsidR="005320F9" w:rsidRDefault="00834C48">
      <w:pPr>
        <w:pStyle w:val="Ttulo1"/>
        <w:spacing w:before="100" w:after="40"/>
        <w:rPr>
          <w:lang w:val="es-MX"/>
        </w:rPr>
      </w:pPr>
      <w:r w:rsidRPr="00834C48">
        <w:rPr>
          <w:lang w:val="es-MX"/>
        </w:rPr>
        <w:t>Para ser completado por el (la) Científico (a) Calificado(a):</w:t>
      </w:r>
    </w:p>
    <w:p w14:paraId="35D0DA00" w14:textId="77777777" w:rsidR="00834C48" w:rsidRPr="00834C48" w:rsidRDefault="00834C48" w:rsidP="00834C48">
      <w:pPr>
        <w:rPr>
          <w:lang w:val="es-MX"/>
        </w:rPr>
      </w:pP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656"/>
      </w:tblGrid>
      <w:tr w:rsidR="005320F9" w14:paraId="1F88742A" w14:textId="77777777">
        <w:trPr>
          <w:cantSplit/>
          <w:jc w:val="center"/>
        </w:trPr>
        <w:tc>
          <w:tcPr>
            <w:tcW w:w="10656" w:type="dxa"/>
            <w:tcBorders>
              <w:top w:val="single" w:sz="4" w:space="0" w:color="D1D5DB"/>
              <w:left w:val="single" w:sz="4" w:space="0" w:color="D1D5DB"/>
              <w:bottom w:val="single" w:sz="4" w:space="0" w:color="D1D5DB"/>
              <w:right w:val="single" w:sz="4" w:space="0" w:color="D1D5DB"/>
            </w:tcBorders>
            <w:tcMar>
              <w:top w:w="90" w:type="dxa"/>
              <w:left w:w="110" w:type="dxa"/>
              <w:bottom w:w="90" w:type="dxa"/>
              <w:right w:w="110" w:type="dxa"/>
            </w:tcMar>
          </w:tcPr>
          <w:p w14:paraId="35BB27A0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1.</w:t>
            </w:r>
            <w:r w:rsidRPr="007F4888">
              <w:rPr>
                <w:lang w:val="es-MX"/>
              </w:rPr>
              <w:tab/>
              <w:t>Especies de animales usados.</w:t>
            </w:r>
          </w:p>
          <w:p w14:paraId="67EC033C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2.</w:t>
            </w:r>
            <w:r w:rsidRPr="007F4888">
              <w:rPr>
                <w:lang w:val="es-MX"/>
              </w:rPr>
              <w:tab/>
              <w:t xml:space="preserve">Número de animales usados. </w:t>
            </w:r>
          </w:p>
          <w:p w14:paraId="6444F407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3.</w:t>
            </w:r>
            <w:r w:rsidRPr="007F4888">
              <w:rPr>
                <w:lang w:val="es-MX"/>
              </w:rPr>
              <w:tab/>
              <w:t>Describe detalladamente el rol del (de la) estudiante en este proyecto: procedimientos y equipamientos que fueron llevados/usados a cabo, supervisión de especialista y precauciones de seguridad que se consideraron. (Adjuntar páginas extras si es necesario).</w:t>
            </w:r>
          </w:p>
          <w:p w14:paraId="4452AB93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4.</w:t>
            </w:r>
            <w:r w:rsidRPr="007F4888">
              <w:rPr>
                <w:lang w:val="es-MX"/>
              </w:rPr>
              <w:tab/>
              <w:t>¿Hubo alguna pérdida de peso o muerte de cualquier animal? En caso de que si, adjuntar una carta del (de la) científico(a) calificado(a) o veterinario que documente la situación y los resultados de la investigación.</w:t>
            </w:r>
          </w:p>
          <w:p w14:paraId="328D09FC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[   ] Si</w:t>
            </w:r>
          </w:p>
          <w:p w14:paraId="67C4CB61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[   ] No</w:t>
            </w:r>
          </w:p>
          <w:p w14:paraId="03BB4958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5.</w:t>
            </w:r>
            <w:r w:rsidRPr="007F4888">
              <w:rPr>
                <w:lang w:val="es-MX"/>
              </w:rPr>
              <w:tab/>
              <w:t>¿El proyecto del estudiante involucró el uso de tejidos?</w:t>
            </w:r>
          </w:p>
          <w:p w14:paraId="42F9672C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[   ] Si, completar Formatos 6A y 6B</w:t>
            </w:r>
          </w:p>
          <w:p w14:paraId="74F7D148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[   ] No</w:t>
            </w:r>
          </w:p>
          <w:p w14:paraId="6224B03D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6.</w:t>
            </w:r>
            <w:r w:rsidRPr="007F4888">
              <w:rPr>
                <w:lang w:val="es-MX"/>
              </w:rPr>
              <w:tab/>
              <w:t>¿Qué capacitación de laboratorio se le dio al estudiante? Incluir fechas</w:t>
            </w:r>
          </w:p>
          <w:p w14:paraId="348A0261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Científico(a) Calificado(a):</w:t>
            </w:r>
          </w:p>
          <w:p w14:paraId="2D8A247F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•</w:t>
            </w:r>
            <w:r w:rsidRPr="007F4888">
              <w:rPr>
                <w:lang w:val="es-MX"/>
              </w:rPr>
              <w:tab/>
              <w:t xml:space="preserve">Nombre: </w:t>
            </w:r>
          </w:p>
          <w:p w14:paraId="27A6ED23" w14:textId="77777777" w:rsidR="007F4888" w:rsidRPr="007F4888" w:rsidRDefault="007F4888" w:rsidP="007F4888">
            <w:pPr>
              <w:spacing w:after="0"/>
              <w:rPr>
                <w:lang w:val="es-MX"/>
              </w:rPr>
            </w:pPr>
            <w:r w:rsidRPr="007F4888">
              <w:rPr>
                <w:lang w:val="es-MX"/>
              </w:rPr>
              <w:t>•</w:t>
            </w:r>
            <w:r w:rsidRPr="007F4888">
              <w:rPr>
                <w:lang w:val="es-MX"/>
              </w:rPr>
              <w:tab/>
              <w:t>Fecha (</w:t>
            </w:r>
            <w:proofErr w:type="spellStart"/>
            <w:r w:rsidRPr="007F4888">
              <w:rPr>
                <w:lang w:val="es-MX"/>
              </w:rPr>
              <w:t>dd</w:t>
            </w:r>
            <w:proofErr w:type="spellEnd"/>
            <w:r w:rsidRPr="007F4888">
              <w:rPr>
                <w:lang w:val="es-MX"/>
              </w:rPr>
              <w:t>/mm/</w:t>
            </w:r>
            <w:proofErr w:type="spellStart"/>
            <w:r w:rsidRPr="007F4888">
              <w:rPr>
                <w:lang w:val="es-MX"/>
              </w:rPr>
              <w:t>aaaa</w:t>
            </w:r>
            <w:proofErr w:type="spellEnd"/>
            <w:r w:rsidRPr="007F4888">
              <w:rPr>
                <w:lang w:val="es-MX"/>
              </w:rPr>
              <w:t>):</w:t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  <w:r w:rsidRPr="007F4888">
              <w:rPr>
                <w:lang w:val="es-MX"/>
              </w:rPr>
              <w:tab/>
            </w:r>
          </w:p>
          <w:p w14:paraId="49E418C1" w14:textId="77777777" w:rsidR="007F4888" w:rsidRDefault="007F4888" w:rsidP="007F4888">
            <w:pPr>
              <w:spacing w:after="0"/>
            </w:pPr>
            <w:r>
              <w:t>•</w:t>
            </w:r>
            <w:r>
              <w:tab/>
            </w:r>
            <w:proofErr w:type="spellStart"/>
            <w:r>
              <w:t>Firma</w:t>
            </w:r>
            <w:proofErr w:type="spellEnd"/>
            <w:r>
              <w:t>:</w:t>
            </w:r>
          </w:p>
          <w:p w14:paraId="6EA087D9" w14:textId="0D1668ED" w:rsidR="005320F9" w:rsidRDefault="005320F9">
            <w:pPr>
              <w:spacing w:after="0"/>
            </w:pPr>
          </w:p>
        </w:tc>
      </w:tr>
    </w:tbl>
    <w:p w14:paraId="7CA44E7D" w14:textId="53824A3E" w:rsidR="005320F9" w:rsidRPr="00F158BB" w:rsidRDefault="005320F9">
      <w:pPr>
        <w:pStyle w:val="FormNote"/>
        <w:jc w:val="both"/>
        <w:rPr>
          <w:lang w:val="es-MX"/>
        </w:rPr>
      </w:pPr>
    </w:p>
    <w:sectPr w:rsidR="005320F9" w:rsidRPr="00F158BB" w:rsidSect="00034616">
      <w:footerReference w:type="default" r:id="rId11"/>
      <w:pgSz w:w="12240" w:h="15840"/>
      <w:pgMar w:top="648" w:right="792" w:bottom="648" w:left="792" w:header="288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62FEEC" w14:textId="77777777" w:rsidR="000515DA" w:rsidRDefault="000515DA">
      <w:pPr>
        <w:spacing w:after="0"/>
      </w:pPr>
      <w:r>
        <w:separator/>
      </w:r>
    </w:p>
  </w:endnote>
  <w:endnote w:type="continuationSeparator" w:id="0">
    <w:p w14:paraId="3597DE87" w14:textId="77777777" w:rsidR="000515DA" w:rsidRDefault="000515D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816AF9" w14:textId="77777777" w:rsidR="005320F9" w:rsidRPr="00F158BB" w:rsidRDefault="00000000">
    <w:pPr>
      <w:pStyle w:val="Piedepgina"/>
      <w:jc w:val="center"/>
      <w:rPr>
        <w:lang w:val="es-MX"/>
      </w:rPr>
    </w:pPr>
    <w:r w:rsidRPr="00F158BB">
      <w:rPr>
        <w:color w:val="6B7280"/>
        <w:sz w:val="14"/>
        <w:lang w:val="es-MX"/>
      </w:rPr>
      <w:t>FECI Chihuahua 2026 | Instituto de Innovación y Competitividad | Formato especial sujeto a revisión del Comité Organizador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AB09DD" w14:textId="77777777" w:rsidR="000515DA" w:rsidRDefault="000515DA">
      <w:pPr>
        <w:spacing w:after="0"/>
      </w:pPr>
      <w:r>
        <w:separator/>
      </w:r>
    </w:p>
  </w:footnote>
  <w:footnote w:type="continuationSeparator" w:id="0">
    <w:p w14:paraId="25680CA7" w14:textId="77777777" w:rsidR="000515DA" w:rsidRDefault="000515D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connmeros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connmeros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convietas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convietas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connmeros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convieta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33792820">
    <w:abstractNumId w:val="8"/>
  </w:num>
  <w:num w:numId="2" w16cid:durableId="1548832717">
    <w:abstractNumId w:val="6"/>
  </w:num>
  <w:num w:numId="3" w16cid:durableId="1200823148">
    <w:abstractNumId w:val="5"/>
  </w:num>
  <w:num w:numId="4" w16cid:durableId="402030422">
    <w:abstractNumId w:val="4"/>
  </w:num>
  <w:num w:numId="5" w16cid:durableId="923995271">
    <w:abstractNumId w:val="7"/>
  </w:num>
  <w:num w:numId="6" w16cid:durableId="1212183929">
    <w:abstractNumId w:val="3"/>
  </w:num>
  <w:num w:numId="7" w16cid:durableId="12614282">
    <w:abstractNumId w:val="2"/>
  </w:num>
  <w:num w:numId="8" w16cid:durableId="2040735607">
    <w:abstractNumId w:val="1"/>
  </w:num>
  <w:num w:numId="9" w16cid:durableId="8482521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47730"/>
    <w:rsid w:val="00034616"/>
    <w:rsid w:val="000515DA"/>
    <w:rsid w:val="0006063C"/>
    <w:rsid w:val="0015074B"/>
    <w:rsid w:val="0029639D"/>
    <w:rsid w:val="00326F90"/>
    <w:rsid w:val="004C455E"/>
    <w:rsid w:val="005320F9"/>
    <w:rsid w:val="00563662"/>
    <w:rsid w:val="007F4888"/>
    <w:rsid w:val="00834C48"/>
    <w:rsid w:val="00AA1D8D"/>
    <w:rsid w:val="00B47730"/>
    <w:rsid w:val="00CB0664"/>
    <w:rsid w:val="00CC4407"/>
    <w:rsid w:val="00F158BB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4062061"/>
  <w14:defaultImageDpi w14:val="300"/>
  <w15:docId w15:val="{C4AD3390-3C44-4353-8EBA-4A2EDC949A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pPr>
      <w:spacing w:after="60" w:line="240" w:lineRule="auto"/>
    </w:pPr>
    <w:rPr>
      <w:rFonts w:ascii="Arial" w:hAnsi="Arial"/>
      <w:color w:val="1F2937"/>
      <w:sz w:val="19"/>
    </w:rPr>
  </w:style>
  <w:style w:type="paragraph" w:styleId="Ttulo1">
    <w:name w:val="heading 1"/>
    <w:basedOn w:val="Normal"/>
    <w:next w:val="Normal"/>
    <w:link w:val="Ttulo1Car"/>
    <w:uiPriority w:val="9"/>
    <w:qFormat/>
    <w:rsid w:val="00FC693F"/>
    <w:pPr>
      <w:keepNext/>
      <w:keepLines/>
      <w:spacing w:before="120"/>
      <w:outlineLvl w:val="0"/>
    </w:pPr>
    <w:rPr>
      <w:rFonts w:asciiTheme="majorHAnsi" w:eastAsiaTheme="majorEastAsia" w:hAnsiTheme="majorHAnsi" w:cstheme="majorBidi"/>
      <w:b/>
      <w:bCs/>
      <w:color w:val="6A1B9A"/>
      <w:sz w:val="23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C693F"/>
    <w:pPr>
      <w:keepNext/>
      <w:keepLines/>
      <w:spacing w:before="120"/>
      <w:outlineLvl w:val="1"/>
    </w:pPr>
    <w:rPr>
      <w:rFonts w:asciiTheme="majorHAnsi" w:eastAsiaTheme="majorEastAsia" w:hAnsiTheme="majorHAnsi" w:cstheme="majorBidi"/>
      <w:b/>
      <w:bCs/>
      <w:color w:val="0B4FA8"/>
      <w:sz w:val="21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618BF"/>
  </w:style>
  <w:style w:type="paragraph" w:styleId="Piedepgina">
    <w:name w:val="footer"/>
    <w:basedOn w:val="Normal"/>
    <w:link w:val="PiedepginaCar"/>
    <w:uiPriority w:val="99"/>
    <w:unhideWhenUsed/>
    <w:rsid w:val="00E618BF"/>
    <w:pPr>
      <w:tabs>
        <w:tab w:val="center" w:pos="4680"/>
        <w:tab w:val="right" w:pos="9360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618BF"/>
  </w:style>
  <w:style w:type="paragraph" w:styleId="Sinespaciado">
    <w:name w:val="No Spacing"/>
    <w:uiPriority w:val="1"/>
    <w:qFormat/>
    <w:rsid w:val="00FC693F"/>
    <w:pPr>
      <w:spacing w:after="0" w:line="240" w:lineRule="auto"/>
    </w:pPr>
  </w:style>
  <w:style w:type="character" w:customStyle="1" w:styleId="Ttulo1Car">
    <w:name w:val="Título 1 Car"/>
    <w:basedOn w:val="Fuentedeprrafopredeter"/>
    <w:link w:val="Ttulo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">
    <w:name w:val="Title"/>
    <w:basedOn w:val="Normal"/>
    <w:next w:val="Normal"/>
    <w:link w:val="TtuloCar"/>
    <w:uiPriority w:val="10"/>
    <w:qFormat/>
    <w:rsid w:val="00FC693F"/>
    <w:pPr>
      <w:pBdr>
        <w:bottom w:val="single" w:sz="8" w:space="4" w:color="4F81BD" w:themeColor="accent1"/>
      </w:pBdr>
      <w:spacing w:before="120"/>
      <w:contextualSpacing/>
    </w:pPr>
    <w:rPr>
      <w:rFonts w:asciiTheme="majorHAnsi" w:eastAsiaTheme="majorEastAsia" w:hAnsiTheme="majorHAnsi" w:cstheme="majorBidi"/>
      <w:b/>
      <w:color w:val="6A1B9A"/>
      <w:spacing w:val="5"/>
      <w:kern w:val="28"/>
      <w:sz w:val="3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tulo">
    <w:name w:val="Subtitle"/>
    <w:basedOn w:val="Normal"/>
    <w:next w:val="Normal"/>
    <w:link w:val="SubttuloC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tuloCar">
    <w:name w:val="Subtítulo Car"/>
    <w:basedOn w:val="Fuentedeprrafopredeter"/>
    <w:link w:val="Subttulo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Prrafodelista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Textoindependiente">
    <w:name w:val="Body Text"/>
    <w:basedOn w:val="Normal"/>
    <w:link w:val="TextoindependienteCar"/>
    <w:uiPriority w:val="99"/>
    <w:unhideWhenUsed/>
    <w:rsid w:val="00AA1D8D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AA1D8D"/>
  </w:style>
  <w:style w:type="paragraph" w:styleId="Textoindependiente2">
    <w:name w:val="Body Text 2"/>
    <w:basedOn w:val="Normal"/>
    <w:link w:val="Textoindependiente2Car"/>
    <w:uiPriority w:val="99"/>
    <w:unhideWhenUsed/>
    <w:rsid w:val="00AA1D8D"/>
    <w:pPr>
      <w:spacing w:after="120" w:line="480" w:lineRule="auto"/>
    </w:p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AA1D8D"/>
  </w:style>
  <w:style w:type="paragraph" w:styleId="Textoindependiente3">
    <w:name w:val="Body Text 3"/>
    <w:basedOn w:val="Normal"/>
    <w:link w:val="Textoindependiente3C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xtoindependiente3Car">
    <w:name w:val="Texto independiente 3 Car"/>
    <w:basedOn w:val="Fuentedeprrafopredeter"/>
    <w:link w:val="Textoindependiente3"/>
    <w:uiPriority w:val="99"/>
    <w:rsid w:val="00AA1D8D"/>
    <w:rPr>
      <w:sz w:val="16"/>
      <w:szCs w:val="16"/>
    </w:rPr>
  </w:style>
  <w:style w:type="paragraph" w:styleId="Lista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aconvietas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aconvietas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aconvietas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aconnmeros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aconnmeros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aconnmeros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Continuarlista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Continuarlista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Continuarlista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Textomacro">
    <w:name w:val="macro"/>
    <w:link w:val="TextomacroC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xtomacroCar">
    <w:name w:val="Texto macro Car"/>
    <w:basedOn w:val="Fuentedeprrafopredeter"/>
    <w:link w:val="Textomacro"/>
    <w:uiPriority w:val="99"/>
    <w:rsid w:val="0029639D"/>
    <w:rPr>
      <w:rFonts w:ascii="Courier" w:hAnsi="Courier"/>
      <w:sz w:val="20"/>
      <w:szCs w:val="20"/>
    </w:rPr>
  </w:style>
  <w:style w:type="paragraph" w:styleId="Cita">
    <w:name w:val="Quote"/>
    <w:basedOn w:val="Normal"/>
    <w:next w:val="Normal"/>
    <w:link w:val="CitaCar"/>
    <w:uiPriority w:val="29"/>
    <w:qFormat/>
    <w:rsid w:val="00FC693F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FC693F"/>
    <w:rPr>
      <w:i/>
      <w:iCs/>
      <w:color w:val="000000" w:themeColor="text1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Descripcin">
    <w:name w:val="caption"/>
    <w:basedOn w:val="Normal"/>
    <w:next w:val="Normal"/>
    <w:uiPriority w:val="35"/>
    <w:semiHidden/>
    <w:unhideWhenUsed/>
    <w:qFormat/>
    <w:rsid w:val="00FC693F"/>
    <w:rPr>
      <w:b/>
      <w:bCs/>
      <w:color w:val="4F81BD" w:themeColor="accent1"/>
      <w:sz w:val="18"/>
      <w:szCs w:val="18"/>
    </w:rPr>
  </w:style>
  <w:style w:type="character" w:styleId="Fuerte">
    <w:name w:val="Strong"/>
    <w:basedOn w:val="Fuentedeprrafopredeter"/>
    <w:uiPriority w:val="22"/>
    <w:qFormat/>
    <w:rsid w:val="00FC693F"/>
    <w:rPr>
      <w:b/>
      <w:bCs/>
    </w:rPr>
  </w:style>
  <w:style w:type="character" w:styleId="nfasis">
    <w:name w:val="Emphasis"/>
    <w:basedOn w:val="Fuentedeprrafopredeter"/>
    <w:uiPriority w:val="20"/>
    <w:qFormat/>
    <w:rsid w:val="00FC693F"/>
    <w:rPr>
      <w:i/>
      <w:iCs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C693F"/>
    <w:rPr>
      <w:b/>
      <w:bCs/>
      <w:i/>
      <w:iCs/>
      <w:color w:val="4F81BD" w:themeColor="accent1"/>
    </w:rPr>
  </w:style>
  <w:style w:type="character" w:styleId="nfasissutil">
    <w:name w:val="Subtle Emphasis"/>
    <w:basedOn w:val="Fuentedeprrafopredeter"/>
    <w:uiPriority w:val="19"/>
    <w:qFormat/>
    <w:rsid w:val="00FC693F"/>
    <w:rPr>
      <w:i/>
      <w:iCs/>
      <w:color w:val="808080" w:themeColor="text1" w:themeTint="7F"/>
    </w:rPr>
  </w:style>
  <w:style w:type="character" w:styleId="nfasisintenso">
    <w:name w:val="Intense Emphasis"/>
    <w:basedOn w:val="Fuentedeprrafopredeter"/>
    <w:uiPriority w:val="21"/>
    <w:qFormat/>
    <w:rsid w:val="00FC693F"/>
    <w:rPr>
      <w:b/>
      <w:bCs/>
      <w:i/>
      <w:iCs/>
      <w:color w:val="4F81BD" w:themeColor="accent1"/>
    </w:rPr>
  </w:style>
  <w:style w:type="character" w:styleId="Referenciasutil">
    <w:name w:val="Subtle Reference"/>
    <w:basedOn w:val="Fuentedeprrafopredeter"/>
    <w:uiPriority w:val="31"/>
    <w:qFormat/>
    <w:rsid w:val="00FC693F"/>
    <w:rPr>
      <w:smallCaps/>
      <w:color w:val="C0504D" w:themeColor="accent2"/>
      <w:u w:val="single"/>
    </w:rPr>
  </w:style>
  <w:style w:type="character" w:styleId="Referenciaintensa">
    <w:name w:val="Intense Reference"/>
    <w:basedOn w:val="Fuentedeprrafopredeter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tulodellibro">
    <w:name w:val="Book Title"/>
    <w:basedOn w:val="Fuentedeprrafopredeter"/>
    <w:uiPriority w:val="33"/>
    <w:qFormat/>
    <w:rsid w:val="00FC693F"/>
    <w:rPr>
      <w:b/>
      <w:bCs/>
      <w:smallCaps/>
      <w:spacing w:val="5"/>
    </w:rPr>
  </w:style>
  <w:style w:type="paragraph" w:styleId="TtuloTDC">
    <w:name w:val="TOC Heading"/>
    <w:basedOn w:val="Ttulo1"/>
    <w:next w:val="Normal"/>
    <w:uiPriority w:val="39"/>
    <w:semiHidden/>
    <w:unhideWhenUsed/>
    <w:qFormat/>
    <w:rsid w:val="00FC693F"/>
    <w:pPr>
      <w:outlineLvl w:val="9"/>
    </w:pPr>
  </w:style>
  <w:style w:type="table" w:styleId="Tablaconcuadrcula">
    <w:name w:val="Table Grid"/>
    <w:basedOn w:val="Tabla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Sombreadoclaro">
    <w:name w:val="Light Shading"/>
    <w:basedOn w:val="Tabla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Sombreadoclaro-nfasis1">
    <w:name w:val="Light Shading Accent 1"/>
    <w:basedOn w:val="Tabla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Sombreadoclaro-nfasis2">
    <w:name w:val="Light Shading Accent 2"/>
    <w:basedOn w:val="Tabla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Sombreadoclaro-nfasis3">
    <w:name w:val="Light Shading Accent 3"/>
    <w:basedOn w:val="Tabla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Sombreadoclaro-nfasis4">
    <w:name w:val="Light Shading Accent 4"/>
    <w:basedOn w:val="Tabla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Sombreadoclaro-nfasis5">
    <w:name w:val="Light Shading Accent 5"/>
    <w:basedOn w:val="Tabla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Sombreadoclaro-nfasis6">
    <w:name w:val="Light Shading Accent 6"/>
    <w:basedOn w:val="Tabla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staclara">
    <w:name w:val="Light List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1">
    <w:name w:val="Light List Accent 1"/>
    <w:basedOn w:val="Tabla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clara-nfasis2">
    <w:name w:val="Light List Accent 2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staclara-nfasis3">
    <w:name w:val="Light List Accent 3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staclara-nfasis4">
    <w:name w:val="Light List Accent 4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staclara-nfasis5">
    <w:name w:val="Light List Accent 5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staclara-nfasis6">
    <w:name w:val="Light List Accent 6"/>
    <w:basedOn w:val="Tabla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Cuadrculaclara">
    <w:name w:val="Light Grid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Cuadrculaclara-nfasis1">
    <w:name w:val="Light Grid Accent 1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Cuadrculaclara-nfasis2">
    <w:name w:val="Light Grid Accent 2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Cuadrculaclara-nfasis3">
    <w:name w:val="Light Grid Accent 3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Cuadrculaclara-nfasis4">
    <w:name w:val="Light Grid Accent 4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uadrculaclara-nfasis5">
    <w:name w:val="Light Grid Accent 5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Cuadrculaclara-nfasis6">
    <w:name w:val="Light Grid Accent 6"/>
    <w:basedOn w:val="Tabla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Sombreadomedio1">
    <w:name w:val="Medium Shading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1">
    <w:name w:val="Medium Shading 1 Accent 1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2">
    <w:name w:val="Medium Shading 1 Accent 2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3">
    <w:name w:val="Medium Shading 1 Accent 3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4">
    <w:name w:val="Medium Shading 1 Accent 4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5">
    <w:name w:val="Medium Shading 1 Accent 5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1-nfasis6">
    <w:name w:val="Medium Shading 1 Accent 6"/>
    <w:basedOn w:val="Tabla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Sombreadomedio2">
    <w:name w:val="Medium Shading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1">
    <w:name w:val="Medium Shading 2 Accent 1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2">
    <w:name w:val="Medium Shading 2 Accent 2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3">
    <w:name w:val="Medium Shading 2 Accent 3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4">
    <w:name w:val="Medium Shading 2 Accent 4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5">
    <w:name w:val="Medium Shading 2 Accent 5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ombreadomedio2-nfasis6">
    <w:name w:val="Medium Shading 2 Accent 6"/>
    <w:basedOn w:val="Tabla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Listamedia1">
    <w:name w:val="Medium Lis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Listamedia1-nfasis1">
    <w:name w:val="Medium List 1 Accent 1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Listamedia1-nfasis2">
    <w:name w:val="Medium List 1 Accent 2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Listamedia1-nfasis3">
    <w:name w:val="Medium List 1 Accent 3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Listamedia1-nfasis4">
    <w:name w:val="Medium List 1 Accent 4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Listamedia1-nfasis5">
    <w:name w:val="Medium List 1 Accent 5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Listamedia1-nfasis6">
    <w:name w:val="Medium List 1 Accent 6"/>
    <w:basedOn w:val="Tabla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Listamedia2">
    <w:name w:val="Medium Lis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1">
    <w:name w:val="Medium List 2 Accent 1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2">
    <w:name w:val="Medium List 2 Accent 2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3">
    <w:name w:val="Medium List 2 Accent 3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4">
    <w:name w:val="Medium List 2 Accent 4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5">
    <w:name w:val="Medium List 2 Accent 5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Listamedia2-nfasis6">
    <w:name w:val="Medium List 2 Accent 6"/>
    <w:basedOn w:val="Tabla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Cuadrculamedia1">
    <w:name w:val="Medium Grid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media1-nfasis1">
    <w:name w:val="Medium Grid 1 Accent 1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media1-nfasis2">
    <w:name w:val="Medium Grid 1 Accent 2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media1-nfasis3">
    <w:name w:val="Medium Grid 1 Accent 3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media1-nfasis4">
    <w:name w:val="Medium Grid 1 Accent 4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media1-nfasis5">
    <w:name w:val="Medium Grid 1 Accent 5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media1-nfasis6">
    <w:name w:val="Medium Grid 1 Accent 6"/>
    <w:basedOn w:val="Tabla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Cuadrculamedia2">
    <w:name w:val="Medium Grid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1">
    <w:name w:val="Medium Grid 2 Accent 1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2">
    <w:name w:val="Medium Grid 2 Accent 2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3">
    <w:name w:val="Medium Grid 2 Accent 3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4">
    <w:name w:val="Medium Grid 2 Accent 4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5">
    <w:name w:val="Medium Grid 2 Accent 5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2-nfasis6">
    <w:name w:val="Medium Grid 2 Accent 6"/>
    <w:basedOn w:val="Tabla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uadrculamedia3">
    <w:name w:val="Medium Grid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Cuadrculamedia3-nfasis1">
    <w:name w:val="Medium Grid 3 Accent 1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Cuadrculamedia3-nfasis2">
    <w:name w:val="Medium Grid 3 Accent 2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Cuadrculamedia3-nfasis3">
    <w:name w:val="Medium Grid 3 Accent 3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Cuadrculamedia3-nfasis4">
    <w:name w:val="Medium Grid 3 Accent 4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Cuadrculamedia3-nfasis5">
    <w:name w:val="Medium Grid 3 Accent 5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Cuadrculamedia3-nfasis6">
    <w:name w:val="Medium Grid 3 Accent 6"/>
    <w:basedOn w:val="Tabla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Listaoscura">
    <w:name w:val="Dark List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Listaoscura-nfasis1">
    <w:name w:val="Dark List Accent 1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Listaoscura-nfasis2">
    <w:name w:val="Dark List Accent 2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Listaoscura-nfasis3">
    <w:name w:val="Dark List Accent 3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Listaoscura-nfasis4">
    <w:name w:val="Dark List Accent 4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Listaoscura-nfasis5">
    <w:name w:val="Dark List Accent 5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Listaoscura-nfasis6">
    <w:name w:val="Dark List Accent 6"/>
    <w:basedOn w:val="Tabla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Sombreadovistoso">
    <w:name w:val="Colorful Shading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1">
    <w:name w:val="Colorful Shading Accent 1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2">
    <w:name w:val="Colorful Shading Accent 2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3">
    <w:name w:val="Colorful Shading Accent 3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Sombreadovistoso-nfasis4">
    <w:name w:val="Colorful Shading Accent 4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5">
    <w:name w:val="Colorful Shading Accent 5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Sombreadovistoso-nfasis6">
    <w:name w:val="Colorful Shading Accent 6"/>
    <w:basedOn w:val="Tabla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Listavistosa">
    <w:name w:val="Colorful List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Listavistosa-nfasis1">
    <w:name w:val="Colorful List Accent 1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stavistosa-nfasis2">
    <w:name w:val="Colorful List Accent 2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Listavistosa-nfasis3">
    <w:name w:val="Colorful List Accent 3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Listavistosa-nfasis4">
    <w:name w:val="Colorful List Accent 4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Listavistosa-nfasis5">
    <w:name w:val="Colorful List Accent 5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Listavistosa-nfasis6">
    <w:name w:val="Colorful List Accent 6"/>
    <w:basedOn w:val="Tabla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uadrculavistosa">
    <w:name w:val="Colorful Grid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uadrculavistosa-nfasis1">
    <w:name w:val="Colorful Grid Accent 1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uadrculavistosa-nfasis2">
    <w:name w:val="Colorful Grid Accent 2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uadrculavistosa-nfasis3">
    <w:name w:val="Colorful Grid Accent 3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uadrculavistosa-nfasis4">
    <w:name w:val="Colorful Grid Accent 4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uadrculavistosa-nfasis5">
    <w:name w:val="Colorful Grid Accent 5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uadrculavistosa-nfasis6">
    <w:name w:val="Colorful Grid Accent 6"/>
    <w:basedOn w:val="Tabla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FormNote">
    <w:name w:val="Form Note"/>
    <w:pPr>
      <w:spacing w:after="60"/>
    </w:pPr>
    <w:rPr>
      <w:rFonts w:ascii="Arial" w:hAnsi="Arial"/>
      <w:color w:val="4B5563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336</Words>
  <Characters>1853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2185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Gabriela Miranda</cp:lastModifiedBy>
  <cp:revision>6</cp:revision>
  <dcterms:created xsi:type="dcterms:W3CDTF">2013-12-23T23:15:00Z</dcterms:created>
  <dcterms:modified xsi:type="dcterms:W3CDTF">2026-09-03T21:10:00Z</dcterms:modified>
  <cp:category/>
</cp:coreProperties>
</file>